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Ergolzstrasse 14, 4414 Füllinsdorf</w:t>
          </w:r>
        </w:p>
        <w:p>
          <w:pPr>
            <w:spacing w:before="0" w:after="0"/>
          </w:pPr>
          <w:r>
            <w:t>DN 916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